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Pikettzimmer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3397292" name="01a06b24-5d7a-7351-b593-a5eb9a3495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589868" name="01a06b24-5d7a-7351-b593-a5eb9a3495b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Büro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3578551" name="01a06b32-1845-7924-8bc4-d9db217f59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09789" name="01a06b32-1845-7924-8bc4-d9db217f599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Pikettzimmer WG 3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8703123" name="01a06b3d-3db7-7483-b135-1b50021d7b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319741" name="01a06b3d-3db7-7483-b135-1b50021d7b3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Heimleiter Büro 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5189382" name="01a06b55-c649-7465-967c-6dee3912be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469315" name="01a06b55-c649-7465-967c-6dee3912be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Pikettzimmer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3984912" name="01a06b25-7308-76f3-a151-3ecf97a866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597250" name="01a06b25-7308-76f3-a151-3ecf97a8662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Büro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09144597" name="01a06b31-1144-7b33-ab5d-7a0e431336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823057" name="01a06b31-1144-7b33-ab5d-7a0e4313365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Pikettzimmer WG 3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144421" name="01a06b3e-2431-70ab-9fbd-2171922707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9618302" name="01a06b3e-2431-70ab-9fbd-21719227070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Heimleiter Büro 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7345503" name="01a06b57-e19d-765a-aacc-a957f9ef48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5255100" name="01a06b57-e19d-765a-aacc-a957f9ef48f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Pikettzimmer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0216459" name="01a06b26-05c7-7758-b1a9-8a1848a5bd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634040" name="01a06b26-05c7-7758-b1a9-8a1848a5bd2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Büro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5869205" name="01a06b31-a1ee-73a7-b7c5-b185a3aa9a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870847" name="01a06b31-a1ee-73a7-b7c5-b185a3aa9af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Pikettzimmer WG 3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0908479" name="01a06b3e-a9e0-7f1c-b131-97dc7c339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589671" name="01a06b3e-a9e0-7f1c-b131-97dc7c3393d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Heimleiter Büro 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8020227" name="01a06b57-6c16-7067-bec7-385de3b2ed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701495" name="01a06b57-6c16-7067-bec7-385de3b2ed6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Pikettzimmer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3106483" name="01a06b26-dc41-7ac0-b7ab-9db274d467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322810" name="01a06b26-dc41-7ac0-b7ab-9db274d4674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Büro WG 2 </w:t>
            </w:r>
          </w:p>
          <w:p>
            <w:pPr>
              <w:spacing w:before="0" w:after="0" w:line="240" w:lineRule="auto"/>
            </w:pPr>
            <w:r>
              <w:t>2. OG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40083856" name="01a06b30-292a-7f16-8486-024700ce1c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955831" name="01a06b30-292a-7f16-8486-024700ce1c9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Pikettzimmer WG 3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7918117" name="01a06b3f-28b7-7d95-b9a8-26e039a2d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652545" name="01a06b3f-28b7-7d95-b9a8-26e039a2d77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Heimleiter Büro  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5246948" name="01a06b58-941b-721e-9706-38c37649c7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4126857" name="01a06b58-941b-721e-9706-38c37649c77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Kinderheim Alte Landstrasse 6b, Altstätten</w:t>
          </w:r>
        </w:p>
        <w:p>
          <w:pPr>
            <w:spacing w:before="0" w:after="0"/>
          </w:pPr>
          <w:r>
            <w:t>1195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